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Lab 11: Calculating Paging Parameters and Paging Performance in C</w:t>
      </w:r>
    </w:p>
    <w:p>
      <w:pPr>
        <w:pStyle w:val="Heading2"/>
      </w:pPr>
      <w:r>
        <w:t>Objective</w:t>
      </w:r>
    </w:p>
    <w:p>
      <w:r>
        <w:t>The objective of this lab is to understand the concept of paging in operating systems and to calculate basic paging parameters such as page size, number of pages, and page table size using a C program. This lab also helps students understand how paging improves memory management.</w:t>
      </w:r>
    </w:p>
    <w:p>
      <w:pPr>
        <w:pStyle w:val="Heading2"/>
      </w:pPr>
      <w:r>
        <w:t>Theory</w:t>
      </w:r>
    </w:p>
    <w:p>
      <w:r>
        <w:t>Paging is a memory management technique that allows the physical memory of a process to be non-contiguous. The logical address space is divided into fixed-size blocks called pages, while physical memory is divided into frames of the same size. Paging avoids external fragmentation and simplifies memory allocation.</w:t>
      </w:r>
    </w:p>
    <w:p>
      <w:pPr>
        <w:pStyle w:val="Heading2"/>
      </w:pPr>
      <w:r>
        <w:t>C Program</w:t>
      </w:r>
    </w:p>
    <w:p>
      <w:r>
        <w:t># Lab 11: Calculating Paging Parameters and Paging Performance in C</w:t>
        <w:br/>
        <w:br/>
        <w:t>#include &lt;stdio.h&gt;</w:t>
        <w:br/>
        <w:br/>
        <w:t>int main() {</w:t>
        <w:br/>
        <w:t xml:space="preserve">    int logicalMemory, pageSize;           // Variables to store logical memory size and page size</w:t>
        <w:br/>
        <w:t xml:space="preserve">    int numberOfPages, pageTableSize;       // Variables to store number of pages and page table size</w:t>
        <w:br/>
        <w:br/>
        <w:t xml:space="preserve">    // Input: Get logical memory size from the user</w:t>
        <w:br/>
        <w:t xml:space="preserve">    printf("Enter Logical Memory Size (in KB): ");</w:t>
        <w:br/>
        <w:t xml:space="preserve">    scanf("%d", &amp;logicalMemory);</w:t>
        <w:br/>
        <w:br/>
        <w:t xml:space="preserve">    // Input: Get page size from the user</w:t>
        <w:br/>
        <w:t xml:space="preserve">    printf("Enter Page Size (in KB): ");</w:t>
        <w:br/>
        <w:t xml:space="preserve">    scanf("%d", &amp;pageSize);</w:t>
        <w:br/>
        <w:br/>
        <w:t xml:space="preserve">    // Calculate number of pages required by the process</w:t>
        <w:br/>
        <w:t xml:space="preserve">    numberOfPages = logicalMemory / pageSize;</w:t>
        <w:br/>
        <w:br/>
        <w:t xml:space="preserve">    // Calculate page table size (assuming 4 bytes per page table entry)</w:t>
        <w:br/>
        <w:t xml:space="preserve">    pageTableSize = numberOfPages * 4;</w:t>
        <w:br/>
        <w:br/>
        <w:t xml:space="preserve">    // Output the number of pages</w:t>
        <w:br/>
        <w:t xml:space="preserve">    printf("Number of Pages: %d\n", numberOfPages);</w:t>
        <w:br/>
        <w:br/>
        <w:t xml:space="preserve">    // Output the size of the page table in bytes</w:t>
        <w:br/>
        <w:t xml:space="preserve">    printf("Page Table Size: %d bytes\n", pageTableSize);</w:t>
        <w:br/>
        <w:br/>
        <w:t xml:space="preserve">    return 0;  // End of program</w:t>
        <w:br/>
        <w:t>}</w:t>
      </w:r>
    </w:p>
    <w:p>
      <w:pPr>
        <w:pStyle w:val="Heading2"/>
      </w:pPr>
      <w:r>
        <w:t>Sample Input</w:t>
      </w:r>
    </w:p>
    <w:p>
      <w:r>
        <w:t>Enter Logical Memory Size (in KB): 64</w:t>
        <w:br/>
        <w:t>Enter Page Size (in KB): 4</w:t>
      </w:r>
    </w:p>
    <w:p>
      <w:pPr>
        <w:pStyle w:val="Heading2"/>
      </w:pPr>
      <w:r>
        <w:t>Sample Output</w:t>
      </w:r>
    </w:p>
    <w:p>
      <w:r>
        <w:t>Number of Pages: 16</w:t>
        <w:br/>
        <w:t>Page Table Size: 64 bytes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